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Student Workbook: How to Set Your Body and Mind Up for Success</w:t>
      </w:r>
    </w:p>
    <w:p>
      <w:pPr>
        <w:pStyle w:val="Heading2"/>
      </w:pPr>
      <w:r>
        <w:t>Section 1: Sleep and Energy</w:t>
      </w:r>
    </w:p>
    <w:p>
      <w:r>
        <w:t>Key Concepts:</w:t>
        <w:br/>
        <w:t>• Sleep helps the brain and body recover.</w:t>
        <w:br/>
        <w:t>• Good sleep improves focus, mood, and learning.</w:t>
      </w:r>
    </w:p>
    <w:p>
      <w:r>
        <w:t>Practice Exercise:</w:t>
        <w:br/>
        <w:t>Describe how you feel after a good night of sleep.</w:t>
      </w:r>
    </w:p>
    <w:p>
      <w:pPr>
        <w:pStyle w:val="Heading2"/>
      </w:pPr>
      <w:r>
        <w:t>Section 2: Movement and Focus</w:t>
      </w:r>
    </w:p>
    <w:p>
      <w:r>
        <w:t>Key Concepts:</w:t>
        <w:br/>
        <w:t>• Movement increases blood flow and alertness.</w:t>
        <w:br/>
        <w:t>• Regular activity supports both physical and mental health.</w:t>
      </w:r>
    </w:p>
    <w:p>
      <w:r>
        <w:t>Practice Exercise:</w:t>
        <w:br/>
        <w:t>List one way you can add more movement to your day.</w:t>
      </w:r>
    </w:p>
    <w:p>
      <w:pPr>
        <w:pStyle w:val="Heading2"/>
      </w:pPr>
      <w:r>
        <w:t>Section 3: Mindset and Confidence</w:t>
      </w:r>
    </w:p>
    <w:p>
      <w:r>
        <w:t>Key Concepts:</w:t>
        <w:br/>
        <w:t>• A growth mindset helps you learn from challenges.</w:t>
        <w:br/>
        <w:t>• Positive self-talk builds confidence.</w:t>
      </w:r>
    </w:p>
    <w:p>
      <w:r>
        <w:t>Practice Exercise:</w:t>
        <w:br/>
        <w:t>Write one positive thought you can use when something feels hard.</w:t>
      </w:r>
    </w:p>
    <w:p>
      <w:pPr>
        <w:pStyle w:val="Heading2"/>
      </w:pPr>
      <w:r>
        <w:t>Section 4: Daily Habits and Performance</w:t>
      </w:r>
    </w:p>
    <w:p>
      <w:r>
        <w:t>Key Concepts:</w:t>
        <w:br/>
        <w:t>• Daily habits shape long-term results.</w:t>
        <w:br/>
        <w:t>• Small changes can lead to big improvements over time.</w:t>
      </w:r>
    </w:p>
    <w:p>
      <w:r>
        <w:t>Practice Exercise:</w:t>
        <w:br/>
        <w:t>Choose one habit you want to improve this week and explain why.</w:t>
      </w:r>
    </w:p>
    <w:p>
      <w:pPr>
        <w:pStyle w:val="Heading2"/>
      </w:pPr>
      <w:r>
        <w:t>Cumulative Assessment</w:t>
      </w:r>
    </w:p>
    <w:p>
      <w:r>
        <w:t>• Why is sleep important for learning and focus?</w:t>
      </w:r>
    </w:p>
    <w:p>
      <w:r>
        <w:t>• How does movement affect your energy during the day?</w:t>
      </w:r>
    </w:p>
    <w:p>
      <w:r>
        <w:t>• What is a growth mindset and why does it matter?</w:t>
      </w:r>
    </w:p>
    <w:p>
      <w:r>
        <w:t>• How can daily habits influence long-term success?</w:t>
      </w:r>
    </w:p>
    <w:p>
      <w:r>
        <w:t>• How can taking care of your body and mind improve school performance?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